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350888376" name="019eda6a-79e2-7419-a40c-17c6e9691e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3648496" name="019eda6a-79e2-7419-a40c-17c6e9691ef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01894543" name="019eda6a-c125-70b3-993b-ce35024424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5396077" name="019eda6a-c125-70b3-993b-ce35024424e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180730154" name="019eda72-b091-7562-85cd-369665c931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1554989" name="019eda72-b091-7562-85cd-369665c9312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6091908" name="019eda72-d4b9-7b45-94a2-49533dcdee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7460029" name="019eda72-d4b9-7b45-94a2-49533dcdee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Räucherofen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9439634" name="019eda80-dd67-7f00-bc93-b390e97b00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2233255" name="019eda80-dd67-7f00-bc93-b390e97b00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8507550" name="019eda80-f631-703a-8129-9deb37400e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207422" name="019eda80-f631-703a-8129-9deb37400ea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43276843" name="019eda84-4bee-73d6-8eee-3ab7dcc7a8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2342099" name="019eda84-4bee-73d6-8eee-3ab7dcc7a80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6864167" name="019eda84-7962-7b5f-9739-bff8bfab8e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3373781" name="019eda84-7962-7b5f-9739-bff8bfab8e6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64645236" name="019eda91-0aaa-73e8-a673-18e76ba7ef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9026059" name="019eda91-0aaa-73e8-a673-18e76ba7efe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4353353" name="019eda91-2b37-7f12-9cb8-5de166aae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2221858" name="019eda91-2b37-7f12-9cb8-5de166aae7b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Eigi 6, 8932 Mettmenstetten </w:t>
          </w:r>
        </w:p>
        <w:p>
          <w:pPr>
            <w:spacing w:before="0" w:after="0"/>
          </w:pPr>
          <w:r>
            <w:t>DN 903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